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208 Lyrical dance Дорослі Solo 1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Шаповалова Тетяна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Дар`я Алексашина</w:t>
      </w:r>
    </w:p>
    <w:p>
      <w:pPr>
        <w:spacing w:before="0" w:after="0"/>
      </w:pPr>
      <w:r>
        <w:t>D - Сидорцова Яна</w:t>
      </w:r>
    </w:p>
    <w:p>
      <w:pPr>
        <w:spacing w:before="0" w:after="0"/>
      </w:pPr>
      <w:r>
        <w:t>E - Альона Міщенко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#283 Олена Лупанова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283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